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00664937" name="f4be2db0-01a2-11f1-90fd-6d1dfbc4e94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1449703" name="f4be2db0-01a2-11f1-90fd-6d1dfbc4e94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Tapete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81524516" name="1a91dd20-01a3-11f1-90fd-6d1dfbc4e94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746587" name="1a91dd20-01a3-11f1-90fd-6d1dfbc4e94a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Zimmer und Wohnung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Tapete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60319291" name="39c2a2b0-01a3-11f1-90fd-6d1dfbc4e94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7052329" name="39c2a2b0-01a3-11f1-90fd-6d1dfbc4e94a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Zimmer und Wohnung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70673728" name="4bd9fbb0-01a3-11f1-90fd-6d1dfbc4e94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723775" name="4bd9fbb0-01a3-11f1-90fd-6d1dfbc4e94a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11927432" name="65796e70-01a3-11f1-90fd-6d1dfbc4e94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5677537" name="65796e70-01a3-11f1-90fd-6d1dfbc4e94a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75351415" name="b51f2410-01a3-11f1-90fd-6d1dfbc4e94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7689208" name="b51f2410-01a3-11f1-90fd-6d1dfbc4e94a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04882978" name="ccf9b550-01a3-11f1-90fd-6d1dfbc4e94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0547817" name="ccf9b550-01a3-11f1-90fd-6d1dfbc4e94a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74652316" name="83816b70-01a3-11f1-90fd-6d1dfbc4e94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9897049" name="83816b70-01a3-11f1-90fd-6d1dfbc4e94a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12034900" name="9f6b4360-01a3-11f1-90fd-6d1dfbc4e94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6323495" name="9f6b4360-01a3-11f1-90fd-6d1dfbc4e94a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58881334" name="e4437840-01a3-11f1-90fd-6d1dfbc4e94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9648250" name="e4437840-01a3-11f1-90fd-6d1dfbc4e94a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Balkon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27945247" name="1c3bc720-01a4-11f1-90fd-6d1dfbc4e94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0622503" name="1c3bc720-01a4-11f1-90fd-6d1dfbc4e94a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Bad und WC 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 und 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65426323" name="fa8b3480-01a3-11f1-90fd-6d1dfbc4e94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3223968" name="fa8b3480-01a3-11f1-90fd-6d1dfbc4e94a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/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Rosgartenstrasse 5A, 8280 Kreuzlingen, Switzerland</w:t>
          </w:r>
        </w:p>
        <w:p>
          <w:pPr>
            <w:spacing w:before="0" w:after="0"/>
          </w:pPr>
          <w:r>
            <w:t>715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